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Bernhard Schipp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